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CDF62" w14:textId="5FE5E2B3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93624">
        <w:t>A4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6A4F4C">
        <w:t xml:space="preserve"> Perceel 1</w:t>
      </w:r>
    </w:p>
    <w:p w14:paraId="66771A8F" w14:textId="77777777" w:rsidR="00110B8E" w:rsidRDefault="00110B8E" w:rsidP="00110B8E">
      <w:pPr>
        <w:rPr>
          <w:b/>
          <w:sz w:val="28"/>
          <w:szCs w:val="28"/>
        </w:rPr>
      </w:pPr>
      <w:r w:rsidRPr="00623392">
        <w:rPr>
          <w:b/>
          <w:sz w:val="28"/>
          <w:szCs w:val="28"/>
        </w:rPr>
        <w:t>AI 201</w:t>
      </w:r>
      <w:r>
        <w:rPr>
          <w:b/>
          <w:sz w:val="28"/>
          <w:szCs w:val="28"/>
        </w:rPr>
        <w:t>9-0306</w:t>
      </w:r>
      <w:r w:rsidRPr="0062339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Raamo</w:t>
      </w:r>
      <w:bookmarkStart w:id="11" w:name="_GoBack"/>
      <w:bookmarkEnd w:id="11"/>
      <w:r>
        <w:rPr>
          <w:b/>
          <w:sz w:val="28"/>
          <w:szCs w:val="28"/>
        </w:rPr>
        <w:t>vereenkomst Tijdelijke Huisvesting</w:t>
      </w:r>
      <w:r w:rsidRPr="00623392" w:rsidDel="00623392">
        <w:rPr>
          <w:b/>
          <w:sz w:val="28"/>
          <w:szCs w:val="28"/>
        </w:rPr>
        <w:t xml:space="preserve"> </w:t>
      </w:r>
    </w:p>
    <w:p w14:paraId="485F63A4" w14:textId="77777777" w:rsidR="00110B8E" w:rsidRPr="00110B8E" w:rsidRDefault="00110B8E" w:rsidP="00110B8E"/>
    <w:p w14:paraId="736CDF6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36CDF64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736CDF6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6" w14:textId="77777777" w:rsidR="00583EA0" w:rsidRDefault="00583EA0">
            <w:r>
              <w:t>Inschrijver</w:t>
            </w:r>
          </w:p>
        </w:tc>
      </w:tr>
      <w:tr w:rsidR="00583EA0" w14:paraId="736CDF6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9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36CDF6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D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36CDF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1" w14:textId="77777777" w:rsidR="00583EA0" w:rsidRDefault="00583EA0">
            <w:r>
              <w:t xml:space="preserve">Referentieproject </w:t>
            </w:r>
          </w:p>
        </w:tc>
      </w:tr>
      <w:tr w:rsidR="00583EA0" w14:paraId="736CDF7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36CDF7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8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36CDF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C" w14:textId="77777777" w:rsidR="00583EA0" w:rsidRDefault="00583EA0">
            <w:r>
              <w:t>Referentie heeft betrekking op:</w:t>
            </w:r>
          </w:p>
          <w:p w14:paraId="736CDF7D" w14:textId="77777777" w:rsidR="00583EA0" w:rsidRDefault="00583EA0">
            <w:r>
              <w:t xml:space="preserve"> </w:t>
            </w:r>
          </w:p>
          <w:p w14:paraId="736CDF7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F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736CDF83" w14:textId="5BBDBADC" w:rsidR="00583EA0" w:rsidRDefault="00583EA0">
            <w:r>
              <w:sym w:font="Wingdings" w:char="F06F"/>
            </w:r>
            <w:r w:rsidR="00C31A26">
              <w:t xml:space="preserve">  Kerncompetentie B</w:t>
            </w:r>
          </w:p>
        </w:tc>
      </w:tr>
      <w:tr w:rsidR="00583EA0" w14:paraId="736CDF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6" w14:textId="77777777" w:rsidR="00583EA0" w:rsidRDefault="00583EA0">
            <w:r>
              <w:t>Naam en adres opdrachtgever:</w:t>
            </w:r>
          </w:p>
        </w:tc>
      </w:tr>
      <w:tr w:rsidR="00583EA0" w14:paraId="736CDF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9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36CDF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8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36CDF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1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36CDF93" w14:textId="77777777" w:rsidR="00583EA0" w:rsidRDefault="00583EA0">
            <w:pPr>
              <w:rPr>
                <w:highlight w:val="lightGray"/>
              </w:rPr>
            </w:pPr>
          </w:p>
          <w:p w14:paraId="736CDF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36CDF9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7" w14:textId="77777777" w:rsidR="00583EA0" w:rsidRDefault="00583EA0">
            <w:r>
              <w:t>Nadere informatie referentieproject</w:t>
            </w:r>
          </w:p>
        </w:tc>
      </w:tr>
      <w:tr w:rsidR="00583EA0" w14:paraId="736CDF9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A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36CDF9C" w14:textId="77777777" w:rsidR="00583EA0" w:rsidRDefault="00583EA0">
            <w:pPr>
              <w:rPr>
                <w:highlight w:val="lightGray"/>
              </w:rPr>
            </w:pPr>
          </w:p>
          <w:p w14:paraId="736CDF9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736CDF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0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36CDF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4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736CDF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8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736CDFA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C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36CDF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B0" w14:textId="77777777" w:rsidR="00583EA0" w:rsidRDefault="00583EA0">
            <w:r>
              <w:t>Datum van oplevering</w:t>
            </w:r>
          </w:p>
          <w:p w14:paraId="736CDFB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36CDFB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5" w14:textId="77777777" w:rsidR="00583EA0" w:rsidRDefault="00583EA0">
            <w:r>
              <w:t>Contractvorm:</w:t>
            </w:r>
          </w:p>
          <w:p w14:paraId="736CDFB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36CDFB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BA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736CDFC0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BE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736CDFC4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C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C2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C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736CDFC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C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C6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C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736CDFC8" w14:textId="77777777" w:rsidR="00583EA0" w:rsidRDefault="00583EA0">
            <w:pPr>
              <w:rPr>
                <w:highlight w:val="lightGray"/>
              </w:rPr>
            </w:pPr>
          </w:p>
          <w:p w14:paraId="736CDF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736CDFCA" w14:textId="77777777" w:rsidR="00583EA0" w:rsidRDefault="00583EA0">
            <w:pPr>
              <w:rPr>
                <w:highlight w:val="lightGray"/>
              </w:rPr>
            </w:pPr>
          </w:p>
          <w:p w14:paraId="736CDFC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736CDFCD" w14:textId="77777777" w:rsidR="00583EA0" w:rsidRDefault="00583EA0" w:rsidP="00583EA0">
      <w:pPr>
        <w:pStyle w:val="colofontitel"/>
      </w:pPr>
    </w:p>
    <w:p w14:paraId="736CDFC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0E63EB"/>
    <w:rsid w:val="00110B8E"/>
    <w:rsid w:val="00177A29"/>
    <w:rsid w:val="002B5524"/>
    <w:rsid w:val="003B3222"/>
    <w:rsid w:val="00424DED"/>
    <w:rsid w:val="00482A4F"/>
    <w:rsid w:val="00527398"/>
    <w:rsid w:val="00583EA0"/>
    <w:rsid w:val="00632123"/>
    <w:rsid w:val="006A4F4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31A26"/>
    <w:rsid w:val="00D93624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CD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>1</Subdossier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Inkoop Tijdelijke Huisvesting (unitbouw)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Inkoop Tijdelijke Huisvesting (unitbouw)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OJZ</TermName>
          <TermId xmlns="http://schemas.microsoft.com/office/infopath/2007/PartnerControls">15dd7676-16df-422b-ae88-0c1017ec5c5c</TermId>
        </TermInfo>
      </Terms>
    </OpdrachtgeverTaxHTField0>
    <TaxCatchAll xmlns="8e4831cc-e922-4902-8a5b-6728a426b330">
      <Value>8</Value>
      <Value>5</Value>
      <Value>4</Value>
      <Value>3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Contracten, onderzoeken en vergunningen</TermName>
          <TermId xmlns="http://schemas.microsoft.com/office/infopath/2007/PartnerControls">0580ba57-3a71-489b-8719-a9d2b6da129b</TermId>
        </TermInfo>
      </Terms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479F1-BEEE-432F-94F2-69E12AB0AFF9}"/>
</file>

<file path=customXml/itemProps2.xml><?xml version="1.0" encoding="utf-8"?>
<ds:datastoreItem xmlns:ds="http://schemas.openxmlformats.org/officeDocument/2006/customXml" ds:itemID="{4D406E1D-9F41-4CAB-8770-9424DC137CA5}"/>
</file>

<file path=customXml/itemProps3.xml><?xml version="1.0" encoding="utf-8"?>
<ds:datastoreItem xmlns:ds="http://schemas.openxmlformats.org/officeDocument/2006/customXml" ds:itemID="{B0E54BB9-65A4-4AF9-874A-03377576034D}"/>
</file>

<file path=customXml/itemProps4.xml><?xml version="1.0" encoding="utf-8"?>
<ds:datastoreItem xmlns:ds="http://schemas.openxmlformats.org/officeDocument/2006/customXml" ds:itemID="{E85457F9-E2ED-4672-90A1-A21BBE300E9A}"/>
</file>

<file path=customXml/itemProps5.xml><?xml version="1.0" encoding="utf-8"?>
<ds:datastoreItem xmlns:ds="http://schemas.openxmlformats.org/officeDocument/2006/customXml" ds:itemID="{E74D8E48-C0CD-4D0A-A770-039E2065D079}"/>
</file>

<file path=docProps/app.xml><?xml version="1.0" encoding="utf-8"?>
<Properties xmlns="http://schemas.openxmlformats.org/officeDocument/2006/extended-properties" xmlns:vt="http://schemas.openxmlformats.org/officeDocument/2006/docPropsVTypes">
  <Template>8CA4CAA6.dotm</Template>
  <TotalTime>4</TotalTime>
  <Pages>2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Gaddum, Lucinda</cp:lastModifiedBy>
  <cp:revision>5</cp:revision>
  <dcterms:created xsi:type="dcterms:W3CDTF">2019-07-08T11:40:00Z</dcterms:created>
  <dcterms:modified xsi:type="dcterms:W3CDTF">2019-12-18T12:19:00Z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0x010100A43BF51D1C39A442B0DC53312CB36ACA2C00291C5EB43FC9754FBE32326DBCDA5E17</vt:lpwstr>
  </property>
  <property fmtid="{D5CDD505-2E9C-101B-9397-08002B2CF9AE}" pid="3" name="Opdrachtgever">
    <vt:lpwstr>3;#OJZ|15dd7676-16df-422b-ae88-0c1017ec5c5c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>8;#Contracten, onderzoeken en vergunningen|0580ba57-3a71-489b-8719-a9d2b6da129b</vt:lpwstr>
  </property>
  <property fmtid="{D5CDD505-2E9C-101B-9397-08002B2CF9AE}" pid="9" name="Dienst">
    <vt:lpwstr>2;#PMB|176ac948-4ecf-4981-9af2-fc600aa0e3d7</vt:lpwstr>
  </property>
</Properties>
</file>